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083 House Юніори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Тетяна Ворона</w:t>
      </w:r>
    </w:p>
    <w:p>
      <w:pPr>
        <w:spacing w:before="0" w:after="0"/>
      </w:pPr>
      <w:r>
        <w:t>C - Аліна Лисікова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Ольга Яковлєва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#80 Марія Петрова - 1 місце</w:t>
      </w:r>
    </w:p>
    <w:p>
      <w:pPr>
        <w:pStyle w:val="ListNumber"/>
      </w:pPr>
      <w:r>
        <w:t>#340 Владислав Скиданюк - 2 місце</w:t>
      </w:r>
    </w:p>
    <w:p>
      <w:pPr>
        <w:pStyle w:val="ListNumber"/>
      </w:pPr>
      <w:r>
        <w:t>#212 Елизавета Ткачук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212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